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2C3C" w:rsidRPr="004F5ED7" w:rsidRDefault="00E74CD3">
      <w:pPr>
        <w:jc w:val="center"/>
        <w:rPr>
          <w:rFonts w:ascii="Times New Roman" w:hAnsi="Times New Roman" w:cs="Times New Roman"/>
          <w:lang w:val="ru-RU"/>
        </w:rPr>
      </w:pPr>
      <w:r w:rsidRPr="004F5ED7">
        <w:rPr>
          <w:rFonts w:ascii="Times New Roman" w:hAnsi="Times New Roman" w:cs="Times New Roman"/>
          <w:b/>
          <w:sz w:val="28"/>
          <w:lang w:val="ru-RU"/>
        </w:rPr>
        <w:t>ФОРМА КОММЕРЧЕСКОГО ПРЕДЛОЖЕНИЯ (</w:t>
      </w:r>
      <w:r w:rsidRPr="004F5ED7">
        <w:rPr>
          <w:rFonts w:ascii="Times New Roman" w:hAnsi="Times New Roman" w:cs="Times New Roman"/>
          <w:b/>
          <w:sz w:val="28"/>
        </w:rPr>
        <w:t>RFI</w:t>
      </w:r>
      <w:r w:rsidRPr="004F5ED7">
        <w:rPr>
          <w:rFonts w:ascii="Times New Roman" w:hAnsi="Times New Roman" w:cs="Times New Roman"/>
          <w:b/>
          <w:sz w:val="28"/>
          <w:lang w:val="ru-RU"/>
        </w:rPr>
        <w:t>)</w:t>
      </w:r>
    </w:p>
    <w:p w:rsidR="00362C3C" w:rsidRPr="004F5ED7" w:rsidRDefault="00E74CD3">
      <w:pPr>
        <w:jc w:val="center"/>
        <w:rPr>
          <w:rFonts w:ascii="Times New Roman" w:hAnsi="Times New Roman" w:cs="Times New Roman"/>
          <w:lang w:val="ru-RU"/>
        </w:rPr>
      </w:pPr>
      <w:r w:rsidRPr="004F5ED7">
        <w:rPr>
          <w:rFonts w:ascii="Times New Roman" w:hAnsi="Times New Roman" w:cs="Times New Roman"/>
          <w:i/>
          <w:lang w:val="ru-RU"/>
        </w:rPr>
        <w:t>на выполнение комплекса работ по демонтажу, транспортировке, монтажу и подключению дизель-генераторных установок (ДГУ) на объектах ООО «</w:t>
      </w:r>
      <w:r w:rsidRPr="004F5ED7">
        <w:rPr>
          <w:rFonts w:ascii="Times New Roman" w:hAnsi="Times New Roman" w:cs="Times New Roman"/>
          <w:i/>
        </w:rPr>
        <w:t>U</w:t>
      </w:r>
      <w:bookmarkStart w:id="0" w:name="_GoBack"/>
      <w:bookmarkEnd w:id="0"/>
      <w:r w:rsidRPr="004F5ED7">
        <w:rPr>
          <w:rFonts w:ascii="Times New Roman" w:hAnsi="Times New Roman" w:cs="Times New Roman"/>
          <w:i/>
        </w:rPr>
        <w:t>MS</w:t>
      </w:r>
      <w:r w:rsidRPr="004F5ED7">
        <w:rPr>
          <w:rFonts w:ascii="Times New Roman" w:hAnsi="Times New Roman" w:cs="Times New Roman"/>
          <w:i/>
          <w:lang w:val="ru-RU"/>
        </w:rPr>
        <w:t>»</w:t>
      </w:r>
    </w:p>
    <w:p w:rsidR="00362C3C" w:rsidRPr="004F5ED7" w:rsidRDefault="00E74CD3" w:rsidP="004F5ED7">
      <w:pPr>
        <w:rPr>
          <w:rFonts w:ascii="Times New Roman" w:hAnsi="Times New Roman" w:cs="Times New Roman"/>
          <w:lang w:val="ru-RU"/>
        </w:rPr>
      </w:pPr>
      <w:r w:rsidRPr="004F5ED7">
        <w:rPr>
          <w:rFonts w:ascii="Times New Roman" w:hAnsi="Times New Roman" w:cs="Times New Roman"/>
          <w:lang w:val="ru-RU"/>
        </w:rPr>
        <w:br/>
      </w:r>
      <w:r w:rsidRPr="004F5ED7">
        <w:rPr>
          <w:rFonts w:ascii="Times New Roman" w:hAnsi="Times New Roman" w:cs="Times New Roman"/>
          <w:lang w:val="ru-RU"/>
        </w:rPr>
        <w:t>Н</w:t>
      </w:r>
      <w:r w:rsidRPr="004F5ED7">
        <w:rPr>
          <w:rFonts w:ascii="Times New Roman" w:hAnsi="Times New Roman" w:cs="Times New Roman"/>
          <w:lang w:val="ru-RU"/>
        </w:rPr>
        <w:t xml:space="preserve">аименование участника: </w:t>
      </w:r>
      <w:r w:rsidRPr="004F5ED7">
        <w:rPr>
          <w:rFonts w:ascii="Times New Roman" w:hAnsi="Times New Roman" w:cs="Times New Roman"/>
          <w:lang w:val="ru-RU"/>
        </w:rPr>
        <w:t>____________________________________________________</w:t>
      </w:r>
    </w:p>
    <w:p w:rsidR="00362C3C" w:rsidRPr="004F5ED7" w:rsidRDefault="00E74CD3">
      <w:pPr>
        <w:spacing w:line="312" w:lineRule="auto"/>
        <w:rPr>
          <w:rFonts w:ascii="Times New Roman" w:hAnsi="Times New Roman" w:cs="Times New Roman"/>
          <w:lang w:val="ru-RU"/>
        </w:rPr>
      </w:pPr>
      <w:r w:rsidRPr="004F5ED7">
        <w:rPr>
          <w:rFonts w:ascii="Times New Roman" w:hAnsi="Times New Roman" w:cs="Times New Roman"/>
          <w:lang w:val="ru-RU"/>
        </w:rPr>
        <w:t>ИНН / Регистрационные данные: ______________________________________________</w:t>
      </w:r>
    </w:p>
    <w:p w:rsidR="00362C3C" w:rsidRPr="004F5ED7" w:rsidRDefault="00E74CD3">
      <w:pPr>
        <w:spacing w:line="312" w:lineRule="auto"/>
        <w:rPr>
          <w:rFonts w:ascii="Times New Roman" w:hAnsi="Times New Roman" w:cs="Times New Roman"/>
          <w:lang w:val="ru-RU"/>
        </w:rPr>
      </w:pPr>
      <w:r w:rsidRPr="004F5ED7">
        <w:rPr>
          <w:rFonts w:ascii="Times New Roman" w:hAnsi="Times New Roman" w:cs="Times New Roman"/>
          <w:lang w:val="ru-RU"/>
        </w:rPr>
        <w:t>Контактное лицо и телефон: __________________________________________________</w:t>
      </w:r>
    </w:p>
    <w:p w:rsidR="00362C3C" w:rsidRPr="004F5ED7" w:rsidRDefault="00E74CD3">
      <w:pPr>
        <w:spacing w:line="312" w:lineRule="auto"/>
        <w:rPr>
          <w:rFonts w:ascii="Times New Roman" w:hAnsi="Times New Roman" w:cs="Times New Roman"/>
          <w:lang w:val="ru-RU"/>
        </w:rPr>
      </w:pPr>
      <w:r w:rsidRPr="004F5ED7">
        <w:rPr>
          <w:rFonts w:ascii="Times New Roman" w:hAnsi="Times New Roman" w:cs="Times New Roman"/>
          <w:lang w:val="ru-RU"/>
        </w:rPr>
        <w:t>Электронная почта: _____________________________</w:t>
      </w:r>
      <w:r w:rsidRPr="004F5ED7">
        <w:rPr>
          <w:rFonts w:ascii="Times New Roman" w:hAnsi="Times New Roman" w:cs="Times New Roman"/>
          <w:lang w:val="ru-RU"/>
        </w:rPr>
        <w:t>____________________________</w:t>
      </w:r>
    </w:p>
    <w:p w:rsidR="00362C3C" w:rsidRPr="004F5ED7" w:rsidRDefault="00E74CD3">
      <w:pPr>
        <w:rPr>
          <w:rFonts w:ascii="Times New Roman" w:hAnsi="Times New Roman" w:cs="Times New Roman"/>
          <w:lang w:val="ru-RU"/>
        </w:rPr>
      </w:pPr>
      <w:r w:rsidRPr="004F5ED7">
        <w:rPr>
          <w:rFonts w:ascii="Times New Roman" w:hAnsi="Times New Roman" w:cs="Times New Roman"/>
          <w:b/>
          <w:sz w:val="24"/>
          <w:lang w:val="ru-RU"/>
        </w:rPr>
        <w:t>1. ТАБЛИЦА СТОИМОСТИ РАБОТ И МАТЕРИАЛОВ</w:t>
      </w:r>
    </w:p>
    <w:p w:rsidR="00362C3C" w:rsidRPr="004F5ED7" w:rsidRDefault="00E74CD3">
      <w:pPr>
        <w:rPr>
          <w:rFonts w:ascii="Times New Roman" w:hAnsi="Times New Roman" w:cs="Times New Roman"/>
        </w:rPr>
      </w:pPr>
      <w:r w:rsidRPr="004F5ED7">
        <w:rPr>
          <w:rFonts w:ascii="Times New Roman" w:hAnsi="Times New Roman" w:cs="Times New Roman"/>
          <w:i/>
          <w:sz w:val="19"/>
          <w:lang w:val="ru-RU"/>
        </w:rPr>
        <w:t>Примечание: В соответствии с ТЗ, стоимость всех материалов, автоматических выключателей, щитов, кабельной продукции (включая силовой кабель ВВГнг 4×150 мм² длиной 30 м и 16 наконечников</w:t>
      </w:r>
      <w:r w:rsidRPr="004F5ED7">
        <w:rPr>
          <w:rFonts w:ascii="Times New Roman" w:hAnsi="Times New Roman" w:cs="Times New Roman"/>
          <w:i/>
          <w:sz w:val="19"/>
          <w:lang w:val="ru-RU"/>
        </w:rPr>
        <w:t xml:space="preserve">) и расходных материалов должна быть включена в общую стоимость этапов. </w:t>
      </w:r>
      <w:proofErr w:type="spellStart"/>
      <w:r w:rsidRPr="004F5ED7">
        <w:rPr>
          <w:rFonts w:ascii="Times New Roman" w:hAnsi="Times New Roman" w:cs="Times New Roman"/>
          <w:i/>
          <w:sz w:val="19"/>
        </w:rPr>
        <w:t>Дополнительная</w:t>
      </w:r>
      <w:proofErr w:type="spellEnd"/>
      <w:r w:rsidRPr="004F5ED7">
        <w:rPr>
          <w:rFonts w:ascii="Times New Roman" w:hAnsi="Times New Roman" w:cs="Times New Roman"/>
          <w:i/>
          <w:sz w:val="19"/>
        </w:rPr>
        <w:t xml:space="preserve"> </w:t>
      </w:r>
      <w:proofErr w:type="spellStart"/>
      <w:r w:rsidRPr="004F5ED7">
        <w:rPr>
          <w:rFonts w:ascii="Times New Roman" w:hAnsi="Times New Roman" w:cs="Times New Roman"/>
          <w:i/>
          <w:sz w:val="19"/>
        </w:rPr>
        <w:t>оплата</w:t>
      </w:r>
      <w:proofErr w:type="spellEnd"/>
      <w:r w:rsidRPr="004F5ED7">
        <w:rPr>
          <w:rFonts w:ascii="Times New Roman" w:hAnsi="Times New Roman" w:cs="Times New Roman"/>
          <w:i/>
          <w:sz w:val="19"/>
        </w:rPr>
        <w:t xml:space="preserve"> </w:t>
      </w:r>
      <w:proofErr w:type="spellStart"/>
      <w:r w:rsidRPr="004F5ED7">
        <w:rPr>
          <w:rFonts w:ascii="Times New Roman" w:hAnsi="Times New Roman" w:cs="Times New Roman"/>
          <w:i/>
          <w:sz w:val="19"/>
        </w:rPr>
        <w:t>Заказчиком</w:t>
      </w:r>
      <w:proofErr w:type="spellEnd"/>
      <w:r w:rsidRPr="004F5ED7">
        <w:rPr>
          <w:rFonts w:ascii="Times New Roman" w:hAnsi="Times New Roman" w:cs="Times New Roman"/>
          <w:i/>
          <w:sz w:val="19"/>
        </w:rPr>
        <w:t xml:space="preserve"> </w:t>
      </w:r>
      <w:proofErr w:type="spellStart"/>
      <w:r w:rsidRPr="004F5ED7">
        <w:rPr>
          <w:rFonts w:ascii="Times New Roman" w:hAnsi="Times New Roman" w:cs="Times New Roman"/>
          <w:i/>
          <w:sz w:val="19"/>
        </w:rPr>
        <w:t>не</w:t>
      </w:r>
      <w:proofErr w:type="spellEnd"/>
      <w:r w:rsidRPr="004F5ED7">
        <w:rPr>
          <w:rFonts w:ascii="Times New Roman" w:hAnsi="Times New Roman" w:cs="Times New Roman"/>
          <w:i/>
          <w:sz w:val="19"/>
        </w:rPr>
        <w:t xml:space="preserve"> производится.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"/>
        <w:gridCol w:w="4023"/>
        <w:gridCol w:w="834"/>
        <w:gridCol w:w="806"/>
        <w:gridCol w:w="1482"/>
        <w:gridCol w:w="1262"/>
        <w:gridCol w:w="1470"/>
      </w:tblGrid>
      <w:tr w:rsidR="004F5ED7" w:rsidRPr="004F5ED7" w:rsidTr="004F5ED7">
        <w:trPr>
          <w:trHeight w:val="170"/>
          <w:jc w:val="center"/>
        </w:trPr>
        <w:tc>
          <w:tcPr>
            <w:tcW w:w="545" w:type="dxa"/>
            <w:shd w:val="clear" w:color="auto" w:fill="F2F2F2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b/>
                <w:sz w:val="19"/>
              </w:rPr>
              <w:t>№</w:t>
            </w:r>
          </w:p>
        </w:tc>
        <w:tc>
          <w:tcPr>
            <w:tcW w:w="4023" w:type="dxa"/>
            <w:shd w:val="clear" w:color="auto" w:fill="F2F2F2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F5ED7">
              <w:rPr>
                <w:rFonts w:ascii="Times New Roman" w:hAnsi="Times New Roman" w:cs="Times New Roman"/>
                <w:b/>
                <w:sz w:val="19"/>
                <w:lang w:val="ru-RU"/>
              </w:rPr>
              <w:t>Вид и состав работ / поставляемых материалов</w:t>
            </w:r>
          </w:p>
        </w:tc>
        <w:tc>
          <w:tcPr>
            <w:tcW w:w="834" w:type="dxa"/>
            <w:shd w:val="clear" w:color="auto" w:fill="F2F2F2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5ED7">
              <w:rPr>
                <w:rFonts w:ascii="Times New Roman" w:hAnsi="Times New Roman" w:cs="Times New Roman"/>
                <w:b/>
                <w:sz w:val="19"/>
              </w:rPr>
              <w:t>Ед</w:t>
            </w:r>
            <w:proofErr w:type="spellEnd"/>
            <w:r w:rsidRPr="004F5ED7">
              <w:rPr>
                <w:rFonts w:ascii="Times New Roman" w:hAnsi="Times New Roman" w:cs="Times New Roman"/>
                <w:b/>
                <w:sz w:val="19"/>
              </w:rPr>
              <w:t>. изм.</w:t>
            </w:r>
          </w:p>
        </w:tc>
        <w:tc>
          <w:tcPr>
            <w:tcW w:w="806" w:type="dxa"/>
            <w:shd w:val="clear" w:color="auto" w:fill="F2F2F2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b/>
                <w:sz w:val="19"/>
              </w:rPr>
              <w:t>Кол-во</w:t>
            </w:r>
          </w:p>
        </w:tc>
        <w:tc>
          <w:tcPr>
            <w:tcW w:w="1482" w:type="dxa"/>
            <w:shd w:val="clear" w:color="auto" w:fill="F2F2F2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F5ED7">
              <w:rPr>
                <w:rFonts w:ascii="Times New Roman" w:hAnsi="Times New Roman" w:cs="Times New Roman"/>
                <w:b/>
                <w:sz w:val="19"/>
                <w:lang w:val="ru-RU"/>
              </w:rPr>
              <w:t>Стоимость за ед. (</w:t>
            </w:r>
            <w:proofErr w:type="spellStart"/>
            <w:r w:rsidRPr="004F5ED7">
              <w:rPr>
                <w:rFonts w:ascii="Times New Roman" w:hAnsi="Times New Roman" w:cs="Times New Roman"/>
                <w:b/>
                <w:sz w:val="19"/>
                <w:lang w:val="ru-RU"/>
              </w:rPr>
              <w:t>сум</w:t>
            </w:r>
            <w:proofErr w:type="spellEnd"/>
            <w:r>
              <w:rPr>
                <w:rFonts w:ascii="Times New Roman" w:hAnsi="Times New Roman" w:cs="Times New Roman"/>
                <w:b/>
                <w:sz w:val="19"/>
                <w:lang w:val="ru-RU"/>
              </w:rPr>
              <w:t xml:space="preserve"> без НДС)</w:t>
            </w:r>
          </w:p>
        </w:tc>
        <w:tc>
          <w:tcPr>
            <w:tcW w:w="1262" w:type="dxa"/>
            <w:shd w:val="clear" w:color="auto" w:fill="F2F2F2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  <w:b/>
                <w:sz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19"/>
                <w:lang w:val="ru-RU"/>
              </w:rPr>
              <w:t>Сумма НДС 12%</w:t>
            </w:r>
          </w:p>
        </w:tc>
        <w:tc>
          <w:tcPr>
            <w:tcW w:w="1470" w:type="dxa"/>
            <w:shd w:val="clear" w:color="auto" w:fill="F2F2F2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F5ED7">
              <w:rPr>
                <w:rFonts w:ascii="Times New Roman" w:hAnsi="Times New Roman" w:cs="Times New Roman"/>
                <w:b/>
                <w:sz w:val="19"/>
                <w:lang w:val="ru-RU"/>
              </w:rPr>
              <w:t>Общая стоимость (</w:t>
            </w:r>
            <w:proofErr w:type="spellStart"/>
            <w:r w:rsidRPr="004F5ED7">
              <w:rPr>
                <w:rFonts w:ascii="Times New Roman" w:hAnsi="Times New Roman" w:cs="Times New Roman"/>
                <w:b/>
                <w:sz w:val="19"/>
                <w:lang w:val="ru-RU"/>
              </w:rPr>
              <w:t>сум</w:t>
            </w:r>
            <w:proofErr w:type="spellEnd"/>
            <w:r>
              <w:rPr>
                <w:rFonts w:ascii="Times New Roman" w:hAnsi="Times New Roman" w:cs="Times New Roman"/>
                <w:b/>
                <w:sz w:val="19"/>
                <w:lang w:val="ru-RU"/>
              </w:rPr>
              <w:t xml:space="preserve"> с НДС</w:t>
            </w:r>
            <w:r w:rsidRPr="004F5ED7">
              <w:rPr>
                <w:rFonts w:ascii="Times New Roman" w:hAnsi="Times New Roman" w:cs="Times New Roman"/>
                <w:b/>
                <w:sz w:val="19"/>
                <w:lang w:val="ru-RU"/>
              </w:rPr>
              <w:t>)</w:t>
            </w:r>
          </w:p>
        </w:tc>
      </w:tr>
      <w:tr w:rsidR="004F5ED7" w:rsidRPr="004F5ED7" w:rsidTr="00352C72">
        <w:trPr>
          <w:trHeight w:val="170"/>
          <w:jc w:val="center"/>
        </w:trPr>
        <w:tc>
          <w:tcPr>
            <w:tcW w:w="545" w:type="dxa"/>
            <w:shd w:val="clear" w:color="auto" w:fill="FAFAF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b/>
                <w:sz w:val="18"/>
              </w:rPr>
              <w:t>1</w:t>
            </w:r>
          </w:p>
        </w:tc>
        <w:tc>
          <w:tcPr>
            <w:tcW w:w="9877" w:type="dxa"/>
            <w:gridSpan w:val="6"/>
            <w:shd w:val="clear" w:color="auto" w:fill="FAFAFA"/>
            <w:vAlign w:val="center"/>
          </w:tcPr>
          <w:p w:rsidR="004F5ED7" w:rsidRPr="004F5ED7" w:rsidRDefault="004F5ED7" w:rsidP="004F5ED7">
            <w:pPr>
              <w:spacing w:after="0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b/>
                <w:sz w:val="18"/>
              </w:rPr>
              <w:t>ЭТАП 1: ДЕМОНТАЖНЫЕ РАБОТЫ</w:t>
            </w:r>
          </w:p>
        </w:tc>
      </w:tr>
      <w:tr w:rsidR="004F5ED7" w:rsidRPr="004F5ED7" w:rsidTr="004F5ED7">
        <w:trPr>
          <w:trHeight w:val="391"/>
          <w:jc w:val="center"/>
        </w:trPr>
        <w:tc>
          <w:tcPr>
            <w:tcW w:w="545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1.1</w:t>
            </w:r>
          </w:p>
        </w:tc>
        <w:tc>
          <w:tcPr>
            <w:tcW w:w="4023" w:type="dxa"/>
            <w:vAlign w:val="center"/>
          </w:tcPr>
          <w:p w:rsidR="004F5ED7" w:rsidRPr="004F5ED7" w:rsidRDefault="004F5ED7" w:rsidP="004F5ED7">
            <w:pPr>
              <w:spacing w:after="0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Демонтаж ДГУ </w:t>
            </w:r>
            <w:proofErr w:type="spellStart"/>
            <w:r w:rsidRPr="004F5ED7">
              <w:rPr>
                <w:rFonts w:ascii="Times New Roman" w:hAnsi="Times New Roman" w:cs="Times New Roman"/>
                <w:sz w:val="18"/>
              </w:rPr>
              <w:t>Teksan</w:t>
            </w:r>
            <w:proofErr w:type="spellEnd"/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 </w:t>
            </w:r>
            <w:r w:rsidRPr="004F5ED7">
              <w:rPr>
                <w:rFonts w:ascii="Times New Roman" w:hAnsi="Times New Roman" w:cs="Times New Roman"/>
                <w:sz w:val="18"/>
              </w:rPr>
              <w:t>TJ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-160 </w:t>
            </w:r>
            <w:r w:rsidRPr="004F5ED7">
              <w:rPr>
                <w:rFonts w:ascii="Times New Roman" w:hAnsi="Times New Roman" w:cs="Times New Roman"/>
                <w:sz w:val="18"/>
              </w:rPr>
              <w:t>PR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 (Ферганская обл., г. Коканд, ул. </w:t>
            </w:r>
            <w:proofErr w:type="spellStart"/>
            <w:r w:rsidRPr="004F5ED7">
              <w:rPr>
                <w:rFonts w:ascii="Times New Roman" w:hAnsi="Times New Roman" w:cs="Times New Roman"/>
                <w:sz w:val="18"/>
              </w:rPr>
              <w:t>Янги</w:t>
            </w:r>
            <w:proofErr w:type="spellEnd"/>
            <w:r w:rsidRPr="004F5ED7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4F5ED7">
              <w:rPr>
                <w:rFonts w:ascii="Times New Roman" w:hAnsi="Times New Roman" w:cs="Times New Roman"/>
                <w:sz w:val="18"/>
              </w:rPr>
              <w:t>Чорсу</w:t>
            </w:r>
            <w:proofErr w:type="spellEnd"/>
            <w:r w:rsidRPr="004F5ED7">
              <w:rPr>
                <w:rFonts w:ascii="Times New Roman" w:hAnsi="Times New Roman" w:cs="Times New Roman"/>
                <w:sz w:val="18"/>
              </w:rPr>
              <w:t>, д. 264, АТС)</w:t>
            </w:r>
          </w:p>
        </w:tc>
        <w:tc>
          <w:tcPr>
            <w:tcW w:w="834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шт.</w:t>
            </w:r>
          </w:p>
        </w:tc>
        <w:tc>
          <w:tcPr>
            <w:tcW w:w="806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482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5ED7" w:rsidRPr="004F5ED7" w:rsidTr="004F5ED7">
        <w:trPr>
          <w:trHeight w:val="170"/>
          <w:jc w:val="center"/>
        </w:trPr>
        <w:tc>
          <w:tcPr>
            <w:tcW w:w="545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1.2</w:t>
            </w:r>
          </w:p>
        </w:tc>
        <w:tc>
          <w:tcPr>
            <w:tcW w:w="4023" w:type="dxa"/>
            <w:vAlign w:val="center"/>
          </w:tcPr>
          <w:p w:rsidR="004F5ED7" w:rsidRPr="004F5ED7" w:rsidRDefault="004F5ED7" w:rsidP="004F5ED7">
            <w:pPr>
              <w:spacing w:after="0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Демонтаж ДГУ Teksan TJ-450DW5A (г. Ташкент, ул. Кўхна Чўпонота-13, АТС-274/275)</w:t>
            </w:r>
          </w:p>
        </w:tc>
        <w:tc>
          <w:tcPr>
            <w:tcW w:w="834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шт.</w:t>
            </w:r>
          </w:p>
        </w:tc>
        <w:tc>
          <w:tcPr>
            <w:tcW w:w="806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482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5ED7" w:rsidRPr="004F5ED7" w:rsidTr="004F5ED7">
        <w:trPr>
          <w:trHeight w:val="170"/>
          <w:jc w:val="center"/>
        </w:trPr>
        <w:tc>
          <w:tcPr>
            <w:tcW w:w="545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1.3</w:t>
            </w:r>
          </w:p>
        </w:tc>
        <w:tc>
          <w:tcPr>
            <w:tcW w:w="4023" w:type="dxa"/>
            <w:vAlign w:val="center"/>
          </w:tcPr>
          <w:p w:rsidR="004F5ED7" w:rsidRPr="004F5ED7" w:rsidRDefault="004F5ED7" w:rsidP="004F5ED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Демонтаж ДГУ </w:t>
            </w:r>
            <w:proofErr w:type="spellStart"/>
            <w:r w:rsidRPr="004F5ED7">
              <w:rPr>
                <w:rFonts w:ascii="Times New Roman" w:hAnsi="Times New Roman" w:cs="Times New Roman"/>
                <w:sz w:val="18"/>
              </w:rPr>
              <w:t>Teksan</w:t>
            </w:r>
            <w:proofErr w:type="spellEnd"/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 </w:t>
            </w:r>
            <w:r w:rsidRPr="004F5ED7">
              <w:rPr>
                <w:rFonts w:ascii="Times New Roman" w:hAnsi="Times New Roman" w:cs="Times New Roman"/>
                <w:sz w:val="18"/>
              </w:rPr>
              <w:t>TJ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-450</w:t>
            </w:r>
            <w:r w:rsidRPr="004F5ED7">
              <w:rPr>
                <w:rFonts w:ascii="Times New Roman" w:hAnsi="Times New Roman" w:cs="Times New Roman"/>
                <w:sz w:val="18"/>
              </w:rPr>
              <w:t>DW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5</w:t>
            </w:r>
            <w:r w:rsidRPr="004F5ED7">
              <w:rPr>
                <w:rFonts w:ascii="Times New Roman" w:hAnsi="Times New Roman" w:cs="Times New Roman"/>
                <w:sz w:val="18"/>
              </w:rPr>
              <w:t>A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 с транспортировочного прицепа</w:t>
            </w:r>
          </w:p>
        </w:tc>
        <w:tc>
          <w:tcPr>
            <w:tcW w:w="834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F5ED7">
              <w:rPr>
                <w:rFonts w:ascii="Times New Roman" w:hAnsi="Times New Roman" w:cs="Times New Roman"/>
                <w:sz w:val="18"/>
              </w:rPr>
              <w:t>шт</w:t>
            </w:r>
            <w:proofErr w:type="spellEnd"/>
            <w:proofErr w:type="gramEnd"/>
            <w:r w:rsidRPr="004F5ED7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806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482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5ED7" w:rsidRPr="004F5ED7" w:rsidTr="004F5ED7">
        <w:trPr>
          <w:trHeight w:val="170"/>
          <w:jc w:val="center"/>
        </w:trPr>
        <w:tc>
          <w:tcPr>
            <w:tcW w:w="545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1.4</w:t>
            </w:r>
          </w:p>
        </w:tc>
        <w:tc>
          <w:tcPr>
            <w:tcW w:w="4023" w:type="dxa"/>
            <w:vAlign w:val="center"/>
          </w:tcPr>
          <w:p w:rsidR="004F5ED7" w:rsidRPr="004F5ED7" w:rsidRDefault="004F5ED7" w:rsidP="004F5ED7">
            <w:pPr>
              <w:spacing w:after="0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Демонтаж АВР генератора </w:t>
            </w:r>
            <w:proofErr w:type="spellStart"/>
            <w:r w:rsidRPr="004F5ED7">
              <w:rPr>
                <w:rFonts w:ascii="Times New Roman" w:hAnsi="Times New Roman" w:cs="Times New Roman"/>
                <w:sz w:val="18"/>
              </w:rPr>
              <w:t>Teksan</w:t>
            </w:r>
            <w:proofErr w:type="spellEnd"/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 </w:t>
            </w:r>
            <w:r w:rsidRPr="004F5ED7">
              <w:rPr>
                <w:rFonts w:ascii="Times New Roman" w:hAnsi="Times New Roman" w:cs="Times New Roman"/>
                <w:sz w:val="18"/>
              </w:rPr>
              <w:t>TJ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-450</w:t>
            </w:r>
            <w:r w:rsidRPr="004F5ED7">
              <w:rPr>
                <w:rFonts w:ascii="Times New Roman" w:hAnsi="Times New Roman" w:cs="Times New Roman"/>
                <w:sz w:val="18"/>
              </w:rPr>
              <w:t>DW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5</w:t>
            </w:r>
            <w:r w:rsidRPr="004F5ED7">
              <w:rPr>
                <w:rFonts w:ascii="Times New Roman" w:hAnsi="Times New Roman" w:cs="Times New Roman"/>
                <w:sz w:val="18"/>
              </w:rPr>
              <w:t>A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 (г. Ташкент, ул. </w:t>
            </w:r>
            <w:proofErr w:type="spellStart"/>
            <w:r w:rsidRPr="004F5ED7">
              <w:rPr>
                <w:rFonts w:ascii="Times New Roman" w:hAnsi="Times New Roman" w:cs="Times New Roman"/>
                <w:sz w:val="18"/>
              </w:rPr>
              <w:t>Кўхна</w:t>
            </w:r>
            <w:proofErr w:type="spellEnd"/>
            <w:r w:rsidRPr="004F5ED7">
              <w:rPr>
                <w:rFonts w:ascii="Times New Roman" w:hAnsi="Times New Roman" w:cs="Times New Roman"/>
                <w:sz w:val="18"/>
              </w:rPr>
              <w:t xml:space="preserve"> Чўпонота-13, АТС-274/275)</w:t>
            </w:r>
          </w:p>
        </w:tc>
        <w:tc>
          <w:tcPr>
            <w:tcW w:w="834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шт.</w:t>
            </w:r>
          </w:p>
        </w:tc>
        <w:tc>
          <w:tcPr>
            <w:tcW w:w="806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482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5ED7" w:rsidRPr="004F5ED7" w:rsidTr="004F5ED7">
        <w:trPr>
          <w:trHeight w:val="170"/>
          <w:jc w:val="center"/>
        </w:trPr>
        <w:tc>
          <w:tcPr>
            <w:tcW w:w="545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1.5</w:t>
            </w:r>
          </w:p>
        </w:tc>
        <w:tc>
          <w:tcPr>
            <w:tcW w:w="4023" w:type="dxa"/>
            <w:vAlign w:val="center"/>
          </w:tcPr>
          <w:p w:rsidR="004F5ED7" w:rsidRPr="004F5ED7" w:rsidRDefault="004F5ED7" w:rsidP="004F5ED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Демонтаж ДГУ </w:t>
            </w:r>
            <w:proofErr w:type="spellStart"/>
            <w:r w:rsidRPr="004F5ED7">
              <w:rPr>
                <w:rFonts w:ascii="Times New Roman" w:hAnsi="Times New Roman" w:cs="Times New Roman"/>
                <w:sz w:val="18"/>
              </w:rPr>
              <w:t>Teksan</w:t>
            </w:r>
            <w:proofErr w:type="spellEnd"/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 </w:t>
            </w:r>
            <w:r w:rsidRPr="004F5ED7">
              <w:rPr>
                <w:rFonts w:ascii="Times New Roman" w:hAnsi="Times New Roman" w:cs="Times New Roman"/>
                <w:sz w:val="18"/>
              </w:rPr>
              <w:t>TJ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-415</w:t>
            </w:r>
            <w:r w:rsidRPr="004F5ED7">
              <w:rPr>
                <w:rFonts w:ascii="Times New Roman" w:hAnsi="Times New Roman" w:cs="Times New Roman"/>
                <w:sz w:val="18"/>
              </w:rPr>
              <w:t>VV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 (г. Ташкент, проспект Амира </w:t>
            </w:r>
            <w:proofErr w:type="spellStart"/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Темура</w:t>
            </w:r>
            <w:proofErr w:type="spellEnd"/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, д. 24, Центральный офис)</w:t>
            </w:r>
          </w:p>
        </w:tc>
        <w:tc>
          <w:tcPr>
            <w:tcW w:w="834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F5ED7">
              <w:rPr>
                <w:rFonts w:ascii="Times New Roman" w:hAnsi="Times New Roman" w:cs="Times New Roman"/>
                <w:sz w:val="18"/>
              </w:rPr>
              <w:t>шт</w:t>
            </w:r>
            <w:proofErr w:type="spellEnd"/>
            <w:proofErr w:type="gramEnd"/>
            <w:r w:rsidRPr="004F5ED7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806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482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5ED7" w:rsidRPr="004F5ED7" w:rsidTr="004F5ED7">
        <w:trPr>
          <w:trHeight w:val="170"/>
          <w:jc w:val="center"/>
        </w:trPr>
        <w:tc>
          <w:tcPr>
            <w:tcW w:w="545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1.6</w:t>
            </w:r>
          </w:p>
        </w:tc>
        <w:tc>
          <w:tcPr>
            <w:tcW w:w="4023" w:type="dxa"/>
            <w:vAlign w:val="center"/>
          </w:tcPr>
          <w:p w:rsidR="004F5ED7" w:rsidRPr="004F5ED7" w:rsidRDefault="004F5ED7" w:rsidP="004F5ED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Демонтаж АВР генератора </w:t>
            </w:r>
            <w:proofErr w:type="spellStart"/>
            <w:r w:rsidRPr="004F5ED7">
              <w:rPr>
                <w:rFonts w:ascii="Times New Roman" w:hAnsi="Times New Roman" w:cs="Times New Roman"/>
                <w:sz w:val="18"/>
              </w:rPr>
              <w:t>Teksan</w:t>
            </w:r>
            <w:proofErr w:type="spellEnd"/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 </w:t>
            </w:r>
            <w:r w:rsidRPr="004F5ED7">
              <w:rPr>
                <w:rFonts w:ascii="Times New Roman" w:hAnsi="Times New Roman" w:cs="Times New Roman"/>
                <w:sz w:val="18"/>
              </w:rPr>
              <w:t>TJ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-415</w:t>
            </w:r>
            <w:r w:rsidRPr="004F5ED7">
              <w:rPr>
                <w:rFonts w:ascii="Times New Roman" w:hAnsi="Times New Roman" w:cs="Times New Roman"/>
                <w:sz w:val="18"/>
              </w:rPr>
              <w:t>VV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 (г. Ташкент, проспект Амира </w:t>
            </w:r>
            <w:proofErr w:type="spellStart"/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Темура</w:t>
            </w:r>
            <w:proofErr w:type="spellEnd"/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, д. 24, Центральный офис)</w:t>
            </w:r>
          </w:p>
        </w:tc>
        <w:tc>
          <w:tcPr>
            <w:tcW w:w="834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F5ED7">
              <w:rPr>
                <w:rFonts w:ascii="Times New Roman" w:hAnsi="Times New Roman" w:cs="Times New Roman"/>
                <w:sz w:val="18"/>
              </w:rPr>
              <w:t>шт</w:t>
            </w:r>
            <w:proofErr w:type="spellEnd"/>
            <w:proofErr w:type="gramEnd"/>
            <w:r w:rsidRPr="004F5ED7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806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482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5ED7" w:rsidRPr="004F5ED7" w:rsidTr="004F5ED7">
        <w:trPr>
          <w:trHeight w:val="170"/>
          <w:jc w:val="center"/>
        </w:trPr>
        <w:tc>
          <w:tcPr>
            <w:tcW w:w="545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1.7</w:t>
            </w:r>
          </w:p>
        </w:tc>
        <w:tc>
          <w:tcPr>
            <w:tcW w:w="4023" w:type="dxa"/>
            <w:vAlign w:val="center"/>
          </w:tcPr>
          <w:p w:rsidR="004F5ED7" w:rsidRPr="004F5ED7" w:rsidRDefault="004F5ED7" w:rsidP="004F5ED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Демонтаж ДГУ </w:t>
            </w:r>
            <w:proofErr w:type="spellStart"/>
            <w:r w:rsidRPr="004F5ED7">
              <w:rPr>
                <w:rFonts w:ascii="Times New Roman" w:hAnsi="Times New Roman" w:cs="Times New Roman"/>
                <w:sz w:val="18"/>
              </w:rPr>
              <w:t>Teksan</w:t>
            </w:r>
            <w:proofErr w:type="spellEnd"/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 </w:t>
            </w:r>
            <w:r w:rsidRPr="004F5ED7">
              <w:rPr>
                <w:rFonts w:ascii="Times New Roman" w:hAnsi="Times New Roman" w:cs="Times New Roman"/>
                <w:sz w:val="18"/>
              </w:rPr>
              <w:t>TJ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-275</w:t>
            </w:r>
            <w:r w:rsidRPr="004F5ED7">
              <w:rPr>
                <w:rFonts w:ascii="Times New Roman" w:hAnsi="Times New Roman" w:cs="Times New Roman"/>
                <w:sz w:val="18"/>
              </w:rPr>
              <w:t>VV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 (г. Ташкент, проспект Амира </w:t>
            </w:r>
            <w:proofErr w:type="spellStart"/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Темура</w:t>
            </w:r>
            <w:proofErr w:type="spellEnd"/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, д. 24, Центральный офис)</w:t>
            </w:r>
          </w:p>
        </w:tc>
        <w:tc>
          <w:tcPr>
            <w:tcW w:w="834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F5ED7">
              <w:rPr>
                <w:rFonts w:ascii="Times New Roman" w:hAnsi="Times New Roman" w:cs="Times New Roman"/>
                <w:sz w:val="18"/>
              </w:rPr>
              <w:t>шт</w:t>
            </w:r>
            <w:proofErr w:type="spellEnd"/>
            <w:proofErr w:type="gramEnd"/>
            <w:r w:rsidRPr="004F5ED7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806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482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5ED7" w:rsidRPr="004F5ED7" w:rsidTr="006D3DC7">
        <w:trPr>
          <w:trHeight w:val="170"/>
          <w:jc w:val="center"/>
        </w:trPr>
        <w:tc>
          <w:tcPr>
            <w:tcW w:w="545" w:type="dxa"/>
            <w:shd w:val="clear" w:color="auto" w:fill="FAFAF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b/>
                <w:sz w:val="18"/>
              </w:rPr>
              <w:t>2</w:t>
            </w:r>
          </w:p>
        </w:tc>
        <w:tc>
          <w:tcPr>
            <w:tcW w:w="9877" w:type="dxa"/>
            <w:gridSpan w:val="6"/>
            <w:shd w:val="clear" w:color="auto" w:fill="FAFAFA"/>
            <w:vAlign w:val="center"/>
          </w:tcPr>
          <w:p w:rsidR="004F5ED7" w:rsidRPr="004F5ED7" w:rsidRDefault="004F5ED7" w:rsidP="004F5ED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F5ED7">
              <w:rPr>
                <w:rFonts w:ascii="Times New Roman" w:hAnsi="Times New Roman" w:cs="Times New Roman"/>
                <w:b/>
                <w:sz w:val="18"/>
                <w:lang w:val="ru-RU"/>
              </w:rPr>
              <w:t>ЭТАП 2: МОНТАЖНЫЕ РАБОТЫ И СИЛОВОЕ ПОДКЛЮЧЕНИЕ</w:t>
            </w:r>
          </w:p>
        </w:tc>
      </w:tr>
      <w:tr w:rsidR="004F5ED7" w:rsidRPr="004F5ED7" w:rsidTr="004F5ED7">
        <w:trPr>
          <w:trHeight w:val="170"/>
          <w:jc w:val="center"/>
        </w:trPr>
        <w:tc>
          <w:tcPr>
            <w:tcW w:w="545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2.1</w:t>
            </w:r>
          </w:p>
        </w:tc>
        <w:tc>
          <w:tcPr>
            <w:tcW w:w="4023" w:type="dxa"/>
            <w:vAlign w:val="center"/>
          </w:tcPr>
          <w:p w:rsidR="004F5ED7" w:rsidRPr="004F5ED7" w:rsidRDefault="004F5ED7" w:rsidP="004F5ED7">
            <w:pPr>
              <w:spacing w:after="0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Монтаж ДГУ </w:t>
            </w:r>
            <w:proofErr w:type="spellStart"/>
            <w:r w:rsidRPr="004F5ED7">
              <w:rPr>
                <w:rFonts w:ascii="Times New Roman" w:hAnsi="Times New Roman" w:cs="Times New Roman"/>
                <w:sz w:val="18"/>
              </w:rPr>
              <w:t>Teksan</w:t>
            </w:r>
            <w:proofErr w:type="spellEnd"/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 </w:t>
            </w:r>
            <w:r w:rsidRPr="004F5ED7">
              <w:rPr>
                <w:rFonts w:ascii="Times New Roman" w:hAnsi="Times New Roman" w:cs="Times New Roman"/>
                <w:sz w:val="18"/>
              </w:rPr>
              <w:t>TJ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-160 </w:t>
            </w:r>
            <w:r w:rsidRPr="004F5ED7">
              <w:rPr>
                <w:rFonts w:ascii="Times New Roman" w:hAnsi="Times New Roman" w:cs="Times New Roman"/>
                <w:sz w:val="18"/>
              </w:rPr>
              <w:t>PR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 на объекте АТС-274/275 (г. Ташкент, ул. </w:t>
            </w:r>
            <w:proofErr w:type="spellStart"/>
            <w:r w:rsidRPr="004F5ED7">
              <w:rPr>
                <w:rFonts w:ascii="Times New Roman" w:hAnsi="Times New Roman" w:cs="Times New Roman"/>
                <w:sz w:val="18"/>
              </w:rPr>
              <w:t>Кўхна</w:t>
            </w:r>
            <w:proofErr w:type="spellEnd"/>
            <w:r w:rsidRPr="004F5ED7">
              <w:rPr>
                <w:rFonts w:ascii="Times New Roman" w:hAnsi="Times New Roman" w:cs="Times New Roman"/>
                <w:sz w:val="18"/>
              </w:rPr>
              <w:t xml:space="preserve"> Чўпонота-13)</w:t>
            </w:r>
          </w:p>
        </w:tc>
        <w:tc>
          <w:tcPr>
            <w:tcW w:w="834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шт.</w:t>
            </w:r>
          </w:p>
        </w:tc>
        <w:tc>
          <w:tcPr>
            <w:tcW w:w="806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482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5ED7" w:rsidRPr="004F5ED7" w:rsidTr="004F5ED7">
        <w:trPr>
          <w:trHeight w:val="170"/>
          <w:jc w:val="center"/>
        </w:trPr>
        <w:tc>
          <w:tcPr>
            <w:tcW w:w="545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2.2</w:t>
            </w:r>
          </w:p>
        </w:tc>
        <w:tc>
          <w:tcPr>
            <w:tcW w:w="4023" w:type="dxa"/>
            <w:vAlign w:val="center"/>
          </w:tcPr>
          <w:p w:rsidR="004F5ED7" w:rsidRPr="004F5ED7" w:rsidRDefault="004F5ED7" w:rsidP="004F5ED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Монтаж ДГУ </w:t>
            </w:r>
            <w:proofErr w:type="spellStart"/>
            <w:r w:rsidRPr="004F5ED7">
              <w:rPr>
                <w:rFonts w:ascii="Times New Roman" w:hAnsi="Times New Roman" w:cs="Times New Roman"/>
                <w:sz w:val="18"/>
              </w:rPr>
              <w:t>Teksan</w:t>
            </w:r>
            <w:proofErr w:type="spellEnd"/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 </w:t>
            </w:r>
            <w:r w:rsidRPr="004F5ED7">
              <w:rPr>
                <w:rFonts w:ascii="Times New Roman" w:hAnsi="Times New Roman" w:cs="Times New Roman"/>
                <w:sz w:val="18"/>
              </w:rPr>
              <w:t>TJ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-450</w:t>
            </w:r>
            <w:r w:rsidRPr="004F5ED7">
              <w:rPr>
                <w:rFonts w:ascii="Times New Roman" w:hAnsi="Times New Roman" w:cs="Times New Roman"/>
                <w:sz w:val="18"/>
              </w:rPr>
              <w:t>DW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5</w:t>
            </w:r>
            <w:r w:rsidRPr="004F5ED7">
              <w:rPr>
                <w:rFonts w:ascii="Times New Roman" w:hAnsi="Times New Roman" w:cs="Times New Roman"/>
                <w:sz w:val="18"/>
              </w:rPr>
              <w:t>A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 на место ранее установленной </w:t>
            </w:r>
            <w:r w:rsidRPr="004F5ED7">
              <w:rPr>
                <w:rFonts w:ascii="Times New Roman" w:hAnsi="Times New Roman" w:cs="Times New Roman"/>
                <w:sz w:val="18"/>
              </w:rPr>
              <w:t>TJ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-415</w:t>
            </w:r>
            <w:r w:rsidRPr="004F5ED7">
              <w:rPr>
                <w:rFonts w:ascii="Times New Roman" w:hAnsi="Times New Roman" w:cs="Times New Roman"/>
                <w:sz w:val="18"/>
              </w:rPr>
              <w:t>VV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 (Центральный офис)</w:t>
            </w:r>
          </w:p>
        </w:tc>
        <w:tc>
          <w:tcPr>
            <w:tcW w:w="834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F5ED7">
              <w:rPr>
                <w:rFonts w:ascii="Times New Roman" w:hAnsi="Times New Roman" w:cs="Times New Roman"/>
                <w:sz w:val="18"/>
              </w:rPr>
              <w:t>шт</w:t>
            </w:r>
            <w:proofErr w:type="spellEnd"/>
            <w:proofErr w:type="gramEnd"/>
            <w:r w:rsidRPr="004F5ED7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806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482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5ED7" w:rsidRPr="004F5ED7" w:rsidTr="004F5ED7">
        <w:trPr>
          <w:trHeight w:val="170"/>
          <w:jc w:val="center"/>
        </w:trPr>
        <w:tc>
          <w:tcPr>
            <w:tcW w:w="545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2.3</w:t>
            </w:r>
          </w:p>
        </w:tc>
        <w:tc>
          <w:tcPr>
            <w:tcW w:w="4023" w:type="dxa"/>
            <w:vAlign w:val="center"/>
          </w:tcPr>
          <w:p w:rsidR="004F5ED7" w:rsidRPr="004F5ED7" w:rsidRDefault="004F5ED7" w:rsidP="004F5ED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Монтаж АВР в щит (размер ≥ 800×600 мм) для ДГУ </w:t>
            </w:r>
            <w:proofErr w:type="spellStart"/>
            <w:r w:rsidRPr="004F5ED7">
              <w:rPr>
                <w:rFonts w:ascii="Times New Roman" w:hAnsi="Times New Roman" w:cs="Times New Roman"/>
                <w:sz w:val="18"/>
              </w:rPr>
              <w:t>Teksan</w:t>
            </w:r>
            <w:proofErr w:type="spellEnd"/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 </w:t>
            </w:r>
            <w:r w:rsidRPr="004F5ED7">
              <w:rPr>
                <w:rFonts w:ascii="Times New Roman" w:hAnsi="Times New Roman" w:cs="Times New Roman"/>
                <w:sz w:val="18"/>
              </w:rPr>
              <w:t>TJ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-450</w:t>
            </w:r>
            <w:r w:rsidRPr="004F5ED7">
              <w:rPr>
                <w:rFonts w:ascii="Times New Roman" w:hAnsi="Times New Roman" w:cs="Times New Roman"/>
                <w:sz w:val="18"/>
              </w:rPr>
              <w:t>DW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5</w:t>
            </w:r>
            <w:r w:rsidRPr="004F5ED7">
              <w:rPr>
                <w:rFonts w:ascii="Times New Roman" w:hAnsi="Times New Roman" w:cs="Times New Roman"/>
                <w:sz w:val="18"/>
              </w:rPr>
              <w:t>A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 (Центральный офис)</w:t>
            </w:r>
          </w:p>
        </w:tc>
        <w:tc>
          <w:tcPr>
            <w:tcW w:w="834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F5ED7">
              <w:rPr>
                <w:rFonts w:ascii="Times New Roman" w:hAnsi="Times New Roman" w:cs="Times New Roman"/>
                <w:sz w:val="18"/>
              </w:rPr>
              <w:t>шт</w:t>
            </w:r>
            <w:proofErr w:type="spellEnd"/>
            <w:proofErr w:type="gramEnd"/>
            <w:r w:rsidRPr="004F5ED7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806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482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5ED7" w:rsidRPr="004F5ED7" w:rsidTr="004F5ED7">
        <w:trPr>
          <w:trHeight w:val="170"/>
          <w:jc w:val="center"/>
        </w:trPr>
        <w:tc>
          <w:tcPr>
            <w:tcW w:w="545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2.4</w:t>
            </w:r>
          </w:p>
        </w:tc>
        <w:tc>
          <w:tcPr>
            <w:tcW w:w="4023" w:type="dxa"/>
            <w:vAlign w:val="center"/>
          </w:tcPr>
          <w:p w:rsidR="004F5ED7" w:rsidRPr="004F5ED7" w:rsidRDefault="004F5ED7" w:rsidP="004F5ED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Монтаж ДГУ </w:t>
            </w:r>
            <w:proofErr w:type="spellStart"/>
            <w:r w:rsidRPr="004F5ED7">
              <w:rPr>
                <w:rFonts w:ascii="Times New Roman" w:hAnsi="Times New Roman" w:cs="Times New Roman"/>
                <w:sz w:val="18"/>
              </w:rPr>
              <w:t>Teksan</w:t>
            </w:r>
            <w:proofErr w:type="spellEnd"/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 </w:t>
            </w:r>
            <w:r w:rsidRPr="004F5ED7">
              <w:rPr>
                <w:rFonts w:ascii="Times New Roman" w:hAnsi="Times New Roman" w:cs="Times New Roman"/>
                <w:sz w:val="18"/>
              </w:rPr>
              <w:t>TJ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-415</w:t>
            </w:r>
            <w:r w:rsidRPr="004F5ED7">
              <w:rPr>
                <w:rFonts w:ascii="Times New Roman" w:hAnsi="Times New Roman" w:cs="Times New Roman"/>
                <w:sz w:val="18"/>
              </w:rPr>
              <w:t>VV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 на место ранее установленной </w:t>
            </w:r>
            <w:r w:rsidRPr="004F5ED7">
              <w:rPr>
                <w:rFonts w:ascii="Times New Roman" w:hAnsi="Times New Roman" w:cs="Times New Roman"/>
                <w:sz w:val="18"/>
              </w:rPr>
              <w:t>TJ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-275</w:t>
            </w:r>
            <w:r w:rsidRPr="004F5ED7">
              <w:rPr>
                <w:rFonts w:ascii="Times New Roman" w:hAnsi="Times New Roman" w:cs="Times New Roman"/>
                <w:sz w:val="18"/>
              </w:rPr>
              <w:t>VV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 (Центральный офис)</w:t>
            </w:r>
          </w:p>
        </w:tc>
        <w:tc>
          <w:tcPr>
            <w:tcW w:w="834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F5ED7">
              <w:rPr>
                <w:rFonts w:ascii="Times New Roman" w:hAnsi="Times New Roman" w:cs="Times New Roman"/>
                <w:sz w:val="18"/>
              </w:rPr>
              <w:t>шт</w:t>
            </w:r>
            <w:proofErr w:type="spellEnd"/>
            <w:proofErr w:type="gramEnd"/>
            <w:r w:rsidRPr="004F5ED7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806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482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5ED7" w:rsidRPr="004F5ED7" w:rsidTr="004F5ED7">
        <w:trPr>
          <w:trHeight w:val="170"/>
          <w:jc w:val="center"/>
        </w:trPr>
        <w:tc>
          <w:tcPr>
            <w:tcW w:w="545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2.5</w:t>
            </w:r>
          </w:p>
        </w:tc>
        <w:tc>
          <w:tcPr>
            <w:tcW w:w="4023" w:type="dxa"/>
            <w:vAlign w:val="center"/>
          </w:tcPr>
          <w:p w:rsidR="004F5ED7" w:rsidRPr="004F5ED7" w:rsidRDefault="004F5ED7" w:rsidP="004F5ED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Монтаж АВР в щит (размер ≥ 800×600 мм) для ДГУ </w:t>
            </w:r>
            <w:proofErr w:type="spellStart"/>
            <w:r w:rsidRPr="004F5ED7">
              <w:rPr>
                <w:rFonts w:ascii="Times New Roman" w:hAnsi="Times New Roman" w:cs="Times New Roman"/>
                <w:sz w:val="18"/>
              </w:rPr>
              <w:t>Teksan</w:t>
            </w:r>
            <w:proofErr w:type="spellEnd"/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 </w:t>
            </w:r>
            <w:r w:rsidRPr="004F5ED7">
              <w:rPr>
                <w:rFonts w:ascii="Times New Roman" w:hAnsi="Times New Roman" w:cs="Times New Roman"/>
                <w:sz w:val="18"/>
              </w:rPr>
              <w:t>TJ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-415</w:t>
            </w:r>
            <w:r w:rsidRPr="004F5ED7">
              <w:rPr>
                <w:rFonts w:ascii="Times New Roman" w:hAnsi="Times New Roman" w:cs="Times New Roman"/>
                <w:sz w:val="18"/>
              </w:rPr>
              <w:t>VV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 (Центральный офис)</w:t>
            </w:r>
          </w:p>
        </w:tc>
        <w:tc>
          <w:tcPr>
            <w:tcW w:w="834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F5ED7">
              <w:rPr>
                <w:rFonts w:ascii="Times New Roman" w:hAnsi="Times New Roman" w:cs="Times New Roman"/>
                <w:sz w:val="18"/>
              </w:rPr>
              <w:t>шт</w:t>
            </w:r>
            <w:proofErr w:type="spellEnd"/>
            <w:proofErr w:type="gramEnd"/>
            <w:r w:rsidRPr="004F5ED7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806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482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5ED7" w:rsidRPr="004F5ED7" w:rsidTr="004F5ED7">
        <w:trPr>
          <w:trHeight w:val="170"/>
          <w:jc w:val="center"/>
        </w:trPr>
        <w:tc>
          <w:tcPr>
            <w:tcW w:w="545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lastRenderedPageBreak/>
              <w:t>2.6</w:t>
            </w:r>
          </w:p>
        </w:tc>
        <w:tc>
          <w:tcPr>
            <w:tcW w:w="4023" w:type="dxa"/>
            <w:vAlign w:val="center"/>
          </w:tcPr>
          <w:p w:rsidR="004F5ED7" w:rsidRPr="004F5ED7" w:rsidRDefault="004F5ED7" w:rsidP="004F5ED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Поставка, прокладка и подключение силового кабеля ВВГнг 4х150 мм² (30 метров) до резервного распределительного щита, включая </w:t>
            </w:r>
            <w:proofErr w:type="spellStart"/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опрессовку</w:t>
            </w:r>
            <w:proofErr w:type="spellEnd"/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 кабельных наконечников (16 шт.) в Центральном офисе</w:t>
            </w:r>
          </w:p>
        </w:tc>
        <w:tc>
          <w:tcPr>
            <w:tcW w:w="834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F5ED7">
              <w:rPr>
                <w:rFonts w:ascii="Times New Roman" w:hAnsi="Times New Roman" w:cs="Times New Roman"/>
                <w:sz w:val="18"/>
              </w:rPr>
              <w:t>компл</w:t>
            </w:r>
            <w:proofErr w:type="spellEnd"/>
            <w:proofErr w:type="gramEnd"/>
            <w:r w:rsidRPr="004F5ED7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806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482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5ED7" w:rsidRPr="004F5ED7" w:rsidTr="00487590">
        <w:trPr>
          <w:trHeight w:val="170"/>
          <w:jc w:val="center"/>
        </w:trPr>
        <w:tc>
          <w:tcPr>
            <w:tcW w:w="545" w:type="dxa"/>
            <w:shd w:val="clear" w:color="auto" w:fill="FAFAF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b/>
                <w:sz w:val="18"/>
              </w:rPr>
              <w:t>3</w:t>
            </w:r>
          </w:p>
        </w:tc>
        <w:tc>
          <w:tcPr>
            <w:tcW w:w="9877" w:type="dxa"/>
            <w:gridSpan w:val="6"/>
            <w:shd w:val="clear" w:color="auto" w:fill="FAFAFA"/>
            <w:vAlign w:val="center"/>
          </w:tcPr>
          <w:p w:rsidR="004F5ED7" w:rsidRPr="004F5ED7" w:rsidRDefault="004F5ED7" w:rsidP="004F5ED7">
            <w:pPr>
              <w:spacing w:after="0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b/>
                <w:sz w:val="18"/>
              </w:rPr>
              <w:t>ЭТАП 3: ТРАНСПОРТИРОВКА И ПЕРЕМЕЩЕНИЕ</w:t>
            </w:r>
          </w:p>
        </w:tc>
      </w:tr>
      <w:tr w:rsidR="004F5ED7" w:rsidRPr="004F5ED7" w:rsidTr="004F5ED7">
        <w:trPr>
          <w:trHeight w:val="170"/>
          <w:jc w:val="center"/>
        </w:trPr>
        <w:tc>
          <w:tcPr>
            <w:tcW w:w="545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3.1</w:t>
            </w:r>
          </w:p>
        </w:tc>
        <w:tc>
          <w:tcPr>
            <w:tcW w:w="4023" w:type="dxa"/>
            <w:vAlign w:val="center"/>
          </w:tcPr>
          <w:p w:rsidR="004F5ED7" w:rsidRPr="004F5ED7" w:rsidRDefault="004F5ED7" w:rsidP="004F5ED7">
            <w:pPr>
              <w:spacing w:after="0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Перевозка ДГУ </w:t>
            </w:r>
            <w:proofErr w:type="spellStart"/>
            <w:r w:rsidRPr="004F5ED7">
              <w:rPr>
                <w:rFonts w:ascii="Times New Roman" w:hAnsi="Times New Roman" w:cs="Times New Roman"/>
                <w:sz w:val="18"/>
              </w:rPr>
              <w:t>Teksan</w:t>
            </w:r>
            <w:proofErr w:type="spellEnd"/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 </w:t>
            </w:r>
            <w:r w:rsidRPr="004F5ED7">
              <w:rPr>
                <w:rFonts w:ascii="Times New Roman" w:hAnsi="Times New Roman" w:cs="Times New Roman"/>
                <w:sz w:val="18"/>
              </w:rPr>
              <w:t>TJ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-160 </w:t>
            </w:r>
            <w:r w:rsidRPr="004F5ED7">
              <w:rPr>
                <w:rFonts w:ascii="Times New Roman" w:hAnsi="Times New Roman" w:cs="Times New Roman"/>
                <w:sz w:val="18"/>
              </w:rPr>
              <w:t>PR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 из г. Коканд на объект в г. Ташкент (ул. </w:t>
            </w:r>
            <w:proofErr w:type="spellStart"/>
            <w:r w:rsidRPr="004F5ED7">
              <w:rPr>
                <w:rFonts w:ascii="Times New Roman" w:hAnsi="Times New Roman" w:cs="Times New Roman"/>
                <w:sz w:val="18"/>
              </w:rPr>
              <w:t>Кўхна</w:t>
            </w:r>
            <w:proofErr w:type="spellEnd"/>
            <w:r w:rsidRPr="004F5ED7">
              <w:rPr>
                <w:rFonts w:ascii="Times New Roman" w:hAnsi="Times New Roman" w:cs="Times New Roman"/>
                <w:sz w:val="18"/>
              </w:rPr>
              <w:t xml:space="preserve"> Чўпонота-13, АТС-274/275)</w:t>
            </w:r>
          </w:p>
        </w:tc>
        <w:tc>
          <w:tcPr>
            <w:tcW w:w="834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шт.</w:t>
            </w:r>
          </w:p>
        </w:tc>
        <w:tc>
          <w:tcPr>
            <w:tcW w:w="806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482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5ED7" w:rsidRPr="004F5ED7" w:rsidTr="004F5ED7">
        <w:trPr>
          <w:trHeight w:val="170"/>
          <w:jc w:val="center"/>
        </w:trPr>
        <w:tc>
          <w:tcPr>
            <w:tcW w:w="545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3.2</w:t>
            </w:r>
          </w:p>
        </w:tc>
        <w:tc>
          <w:tcPr>
            <w:tcW w:w="4023" w:type="dxa"/>
            <w:vAlign w:val="center"/>
          </w:tcPr>
          <w:p w:rsidR="004F5ED7" w:rsidRPr="004F5ED7" w:rsidRDefault="004F5ED7" w:rsidP="004F5ED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Перевозка ДГУ </w:t>
            </w:r>
            <w:proofErr w:type="spellStart"/>
            <w:r w:rsidRPr="004F5ED7">
              <w:rPr>
                <w:rFonts w:ascii="Times New Roman" w:hAnsi="Times New Roman" w:cs="Times New Roman"/>
                <w:sz w:val="18"/>
              </w:rPr>
              <w:t>Teksan</w:t>
            </w:r>
            <w:proofErr w:type="spellEnd"/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 </w:t>
            </w:r>
            <w:r w:rsidRPr="004F5ED7">
              <w:rPr>
                <w:rFonts w:ascii="Times New Roman" w:hAnsi="Times New Roman" w:cs="Times New Roman"/>
                <w:sz w:val="18"/>
              </w:rPr>
              <w:t>TJ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-450</w:t>
            </w:r>
            <w:r w:rsidRPr="004F5ED7">
              <w:rPr>
                <w:rFonts w:ascii="Times New Roman" w:hAnsi="Times New Roman" w:cs="Times New Roman"/>
                <w:sz w:val="18"/>
              </w:rPr>
              <w:t>DW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5</w:t>
            </w:r>
            <w:r w:rsidRPr="004F5ED7">
              <w:rPr>
                <w:rFonts w:ascii="Times New Roman" w:hAnsi="Times New Roman" w:cs="Times New Roman"/>
                <w:sz w:val="18"/>
              </w:rPr>
              <w:t>A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 с объекта АТС-274/275 в Центральный офис (проспект Амира </w:t>
            </w:r>
            <w:proofErr w:type="spellStart"/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Темура</w:t>
            </w:r>
            <w:proofErr w:type="spellEnd"/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, д. 24)</w:t>
            </w:r>
          </w:p>
        </w:tc>
        <w:tc>
          <w:tcPr>
            <w:tcW w:w="834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F5ED7">
              <w:rPr>
                <w:rFonts w:ascii="Times New Roman" w:hAnsi="Times New Roman" w:cs="Times New Roman"/>
                <w:sz w:val="18"/>
              </w:rPr>
              <w:t>шт</w:t>
            </w:r>
            <w:proofErr w:type="spellEnd"/>
            <w:proofErr w:type="gramEnd"/>
            <w:r w:rsidRPr="004F5ED7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806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482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5ED7" w:rsidRPr="004F5ED7" w:rsidTr="00A267DC">
        <w:trPr>
          <w:trHeight w:val="170"/>
          <w:jc w:val="center"/>
        </w:trPr>
        <w:tc>
          <w:tcPr>
            <w:tcW w:w="545" w:type="dxa"/>
            <w:shd w:val="clear" w:color="auto" w:fill="FAFAF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b/>
                <w:sz w:val="18"/>
              </w:rPr>
              <w:t>4</w:t>
            </w:r>
          </w:p>
        </w:tc>
        <w:tc>
          <w:tcPr>
            <w:tcW w:w="9877" w:type="dxa"/>
            <w:gridSpan w:val="6"/>
            <w:shd w:val="clear" w:color="auto" w:fill="FAFAFA"/>
            <w:vAlign w:val="center"/>
          </w:tcPr>
          <w:p w:rsidR="004F5ED7" w:rsidRPr="004F5ED7" w:rsidRDefault="004F5ED7" w:rsidP="004F5ED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F5ED7">
              <w:rPr>
                <w:rFonts w:ascii="Times New Roman" w:hAnsi="Times New Roman" w:cs="Times New Roman"/>
                <w:b/>
                <w:sz w:val="18"/>
                <w:lang w:val="ru-RU"/>
              </w:rPr>
              <w:t>ЭТАП 4: СИСТЕМЫ ВЫХЛОПА, СИНХРОНИЗАЦИИ И ДОПОЛНИТЕЛЬНЫЕ РАБОТЫ</w:t>
            </w:r>
          </w:p>
        </w:tc>
      </w:tr>
      <w:tr w:rsidR="004F5ED7" w:rsidRPr="004F5ED7" w:rsidTr="004F5ED7">
        <w:trPr>
          <w:trHeight w:val="170"/>
          <w:jc w:val="center"/>
        </w:trPr>
        <w:tc>
          <w:tcPr>
            <w:tcW w:w="545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4.1</w:t>
            </w:r>
          </w:p>
        </w:tc>
        <w:tc>
          <w:tcPr>
            <w:tcW w:w="4023" w:type="dxa"/>
            <w:vAlign w:val="center"/>
          </w:tcPr>
          <w:p w:rsidR="004F5ED7" w:rsidRPr="004F5ED7" w:rsidRDefault="004F5ED7" w:rsidP="004F5ED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Изготовление и установка кожухов выброса отработанных газов и горячего воздуха (для Т</w:t>
            </w:r>
            <w:r w:rsidRPr="004F5ED7">
              <w:rPr>
                <w:rFonts w:ascii="Times New Roman" w:hAnsi="Times New Roman" w:cs="Times New Roman"/>
                <w:sz w:val="18"/>
              </w:rPr>
              <w:t>J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-450</w:t>
            </w:r>
            <w:r w:rsidRPr="004F5ED7">
              <w:rPr>
                <w:rFonts w:ascii="Times New Roman" w:hAnsi="Times New Roman" w:cs="Times New Roman"/>
                <w:sz w:val="18"/>
              </w:rPr>
              <w:t>DW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5</w:t>
            </w:r>
            <w:r w:rsidRPr="004F5ED7">
              <w:rPr>
                <w:rFonts w:ascii="Times New Roman" w:hAnsi="Times New Roman" w:cs="Times New Roman"/>
                <w:sz w:val="18"/>
              </w:rPr>
              <w:t>A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 [1000×1600 мм] и Т</w:t>
            </w:r>
            <w:r w:rsidRPr="004F5ED7">
              <w:rPr>
                <w:rFonts w:ascii="Times New Roman" w:hAnsi="Times New Roman" w:cs="Times New Roman"/>
                <w:sz w:val="18"/>
              </w:rPr>
              <w:t>J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-415</w:t>
            </w:r>
            <w:r w:rsidRPr="004F5ED7">
              <w:rPr>
                <w:rFonts w:ascii="Times New Roman" w:hAnsi="Times New Roman" w:cs="Times New Roman"/>
                <w:sz w:val="18"/>
              </w:rPr>
              <w:t>VV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 [1040×1000 мм])</w:t>
            </w:r>
          </w:p>
        </w:tc>
        <w:tc>
          <w:tcPr>
            <w:tcW w:w="834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F5ED7">
              <w:rPr>
                <w:rFonts w:ascii="Times New Roman" w:hAnsi="Times New Roman" w:cs="Times New Roman"/>
                <w:sz w:val="18"/>
              </w:rPr>
              <w:t>шт</w:t>
            </w:r>
            <w:proofErr w:type="spellEnd"/>
            <w:proofErr w:type="gramEnd"/>
            <w:r w:rsidRPr="004F5ED7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806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1482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5ED7" w:rsidRPr="004F5ED7" w:rsidTr="004F5ED7">
        <w:trPr>
          <w:trHeight w:val="170"/>
          <w:jc w:val="center"/>
        </w:trPr>
        <w:tc>
          <w:tcPr>
            <w:tcW w:w="545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4.2</w:t>
            </w:r>
          </w:p>
        </w:tc>
        <w:tc>
          <w:tcPr>
            <w:tcW w:w="4023" w:type="dxa"/>
            <w:vAlign w:val="center"/>
          </w:tcPr>
          <w:p w:rsidR="004F5ED7" w:rsidRPr="004F5ED7" w:rsidRDefault="004F5ED7" w:rsidP="004F5ED7">
            <w:pPr>
              <w:spacing w:after="0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Настройка синхронизации генераторов с </w:t>
            </w:r>
            <w:proofErr w:type="spellStart"/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промсетью</w:t>
            </w:r>
            <w:proofErr w:type="spellEnd"/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 по частоте, равенству напряжений, углам векторов и вращению фаз. </w:t>
            </w:r>
            <w:proofErr w:type="spellStart"/>
            <w:r w:rsidRPr="004F5ED7">
              <w:rPr>
                <w:rFonts w:ascii="Times New Roman" w:hAnsi="Times New Roman" w:cs="Times New Roman"/>
                <w:sz w:val="18"/>
              </w:rPr>
              <w:t>Настройка</w:t>
            </w:r>
            <w:proofErr w:type="spellEnd"/>
            <w:r w:rsidRPr="004F5ED7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4F5ED7">
              <w:rPr>
                <w:rFonts w:ascii="Times New Roman" w:hAnsi="Times New Roman" w:cs="Times New Roman"/>
                <w:sz w:val="18"/>
              </w:rPr>
              <w:t>синхронизации</w:t>
            </w:r>
            <w:proofErr w:type="spellEnd"/>
            <w:r w:rsidRPr="004F5ED7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4F5ED7">
              <w:rPr>
                <w:rFonts w:ascii="Times New Roman" w:hAnsi="Times New Roman" w:cs="Times New Roman"/>
                <w:sz w:val="18"/>
              </w:rPr>
              <w:t>спектра</w:t>
            </w:r>
            <w:proofErr w:type="spellEnd"/>
            <w:r w:rsidRPr="004F5ED7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4F5ED7">
              <w:rPr>
                <w:rFonts w:ascii="Times New Roman" w:hAnsi="Times New Roman" w:cs="Times New Roman"/>
                <w:sz w:val="18"/>
              </w:rPr>
              <w:t>гармоник</w:t>
            </w:r>
            <w:proofErr w:type="spellEnd"/>
            <w:r w:rsidRPr="004F5ED7">
              <w:rPr>
                <w:rFonts w:ascii="Times New Roman" w:hAnsi="Times New Roman" w:cs="Times New Roman"/>
                <w:sz w:val="18"/>
              </w:rPr>
              <w:t xml:space="preserve"> при нелинейных нагрузках</w:t>
            </w:r>
          </w:p>
        </w:tc>
        <w:tc>
          <w:tcPr>
            <w:tcW w:w="834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шт.</w:t>
            </w:r>
          </w:p>
        </w:tc>
        <w:tc>
          <w:tcPr>
            <w:tcW w:w="806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1482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5ED7" w:rsidRPr="004F5ED7" w:rsidTr="004F5ED7">
        <w:trPr>
          <w:trHeight w:val="170"/>
          <w:jc w:val="center"/>
        </w:trPr>
        <w:tc>
          <w:tcPr>
            <w:tcW w:w="545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4.3</w:t>
            </w:r>
          </w:p>
        </w:tc>
        <w:tc>
          <w:tcPr>
            <w:tcW w:w="4023" w:type="dxa"/>
            <w:vAlign w:val="center"/>
          </w:tcPr>
          <w:p w:rsidR="004F5ED7" w:rsidRPr="004F5ED7" w:rsidRDefault="004F5ED7" w:rsidP="004F5ED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Установка, подключение и настройка системы удаленной активации функций принудительного ввода резерва по временным интервалам с проверкой работоспособности (для </w:t>
            </w:r>
            <w:r w:rsidRPr="004F5ED7">
              <w:rPr>
                <w:rFonts w:ascii="Times New Roman" w:hAnsi="Times New Roman" w:cs="Times New Roman"/>
                <w:sz w:val="18"/>
              </w:rPr>
              <w:t>TJ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-160 </w:t>
            </w:r>
            <w:r w:rsidRPr="004F5ED7">
              <w:rPr>
                <w:rFonts w:ascii="Times New Roman" w:hAnsi="Times New Roman" w:cs="Times New Roman"/>
                <w:sz w:val="18"/>
              </w:rPr>
              <w:t>PR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, </w:t>
            </w:r>
            <w:r w:rsidRPr="004F5ED7">
              <w:rPr>
                <w:rFonts w:ascii="Times New Roman" w:hAnsi="Times New Roman" w:cs="Times New Roman"/>
                <w:sz w:val="18"/>
              </w:rPr>
              <w:t>TJ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-450</w:t>
            </w:r>
            <w:r w:rsidRPr="004F5ED7">
              <w:rPr>
                <w:rFonts w:ascii="Times New Roman" w:hAnsi="Times New Roman" w:cs="Times New Roman"/>
                <w:sz w:val="18"/>
              </w:rPr>
              <w:t>DW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5</w:t>
            </w:r>
            <w:r w:rsidRPr="004F5ED7">
              <w:rPr>
                <w:rFonts w:ascii="Times New Roman" w:hAnsi="Times New Roman" w:cs="Times New Roman"/>
                <w:sz w:val="18"/>
              </w:rPr>
              <w:t>A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, </w:t>
            </w:r>
            <w:r w:rsidRPr="004F5ED7">
              <w:rPr>
                <w:rFonts w:ascii="Times New Roman" w:hAnsi="Times New Roman" w:cs="Times New Roman"/>
                <w:sz w:val="18"/>
              </w:rPr>
              <w:t>TJ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-415</w:t>
            </w:r>
            <w:r w:rsidRPr="004F5ED7">
              <w:rPr>
                <w:rFonts w:ascii="Times New Roman" w:hAnsi="Times New Roman" w:cs="Times New Roman"/>
                <w:sz w:val="18"/>
              </w:rPr>
              <w:t>VV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)</w:t>
            </w:r>
          </w:p>
        </w:tc>
        <w:tc>
          <w:tcPr>
            <w:tcW w:w="834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F5ED7">
              <w:rPr>
                <w:rFonts w:ascii="Times New Roman" w:hAnsi="Times New Roman" w:cs="Times New Roman"/>
                <w:sz w:val="18"/>
              </w:rPr>
              <w:t>шт</w:t>
            </w:r>
            <w:proofErr w:type="spellEnd"/>
            <w:proofErr w:type="gramEnd"/>
            <w:r w:rsidRPr="004F5ED7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806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1482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5ED7" w:rsidRPr="004F5ED7" w:rsidTr="004F5ED7">
        <w:trPr>
          <w:trHeight w:val="170"/>
          <w:jc w:val="center"/>
        </w:trPr>
        <w:tc>
          <w:tcPr>
            <w:tcW w:w="545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4.4</w:t>
            </w:r>
          </w:p>
        </w:tc>
        <w:tc>
          <w:tcPr>
            <w:tcW w:w="4023" w:type="dxa"/>
            <w:vAlign w:val="center"/>
          </w:tcPr>
          <w:p w:rsidR="004F5ED7" w:rsidRPr="004F5ED7" w:rsidRDefault="004F5ED7" w:rsidP="004F5ED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Доливка бетонной тумбы под габариты ДГУ </w:t>
            </w:r>
            <w:proofErr w:type="spellStart"/>
            <w:r w:rsidRPr="004F5ED7">
              <w:rPr>
                <w:rFonts w:ascii="Times New Roman" w:hAnsi="Times New Roman" w:cs="Times New Roman"/>
                <w:sz w:val="18"/>
              </w:rPr>
              <w:t>Teksan</w:t>
            </w:r>
            <w:proofErr w:type="spellEnd"/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 </w:t>
            </w:r>
            <w:r w:rsidRPr="004F5ED7">
              <w:rPr>
                <w:rFonts w:ascii="Times New Roman" w:hAnsi="Times New Roman" w:cs="Times New Roman"/>
                <w:sz w:val="18"/>
              </w:rPr>
              <w:t>TJ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-450</w:t>
            </w:r>
            <w:r w:rsidRPr="004F5ED7">
              <w:rPr>
                <w:rFonts w:ascii="Times New Roman" w:hAnsi="Times New Roman" w:cs="Times New Roman"/>
                <w:sz w:val="18"/>
              </w:rPr>
              <w:t>DW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5</w:t>
            </w:r>
            <w:r w:rsidRPr="004F5ED7">
              <w:rPr>
                <w:rFonts w:ascii="Times New Roman" w:hAnsi="Times New Roman" w:cs="Times New Roman"/>
                <w:sz w:val="18"/>
              </w:rPr>
              <w:t>A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 и </w:t>
            </w:r>
            <w:proofErr w:type="spellStart"/>
            <w:r w:rsidRPr="004F5ED7">
              <w:rPr>
                <w:rFonts w:ascii="Times New Roman" w:hAnsi="Times New Roman" w:cs="Times New Roman"/>
                <w:sz w:val="18"/>
              </w:rPr>
              <w:t>Teksan</w:t>
            </w:r>
            <w:proofErr w:type="spellEnd"/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 </w:t>
            </w:r>
            <w:r w:rsidRPr="004F5ED7">
              <w:rPr>
                <w:rFonts w:ascii="Times New Roman" w:hAnsi="Times New Roman" w:cs="Times New Roman"/>
                <w:sz w:val="18"/>
              </w:rPr>
              <w:t>TJ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-415</w:t>
            </w:r>
            <w:r w:rsidRPr="004F5ED7">
              <w:rPr>
                <w:rFonts w:ascii="Times New Roman" w:hAnsi="Times New Roman" w:cs="Times New Roman"/>
                <w:sz w:val="18"/>
              </w:rPr>
              <w:t>VV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 (размер не менее 3700×1700×50 мм, Центральный офис)</w:t>
            </w:r>
          </w:p>
        </w:tc>
        <w:tc>
          <w:tcPr>
            <w:tcW w:w="834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F5ED7">
              <w:rPr>
                <w:rFonts w:ascii="Times New Roman" w:hAnsi="Times New Roman" w:cs="Times New Roman"/>
                <w:sz w:val="18"/>
              </w:rPr>
              <w:t>шт</w:t>
            </w:r>
            <w:proofErr w:type="spellEnd"/>
            <w:proofErr w:type="gramEnd"/>
            <w:r w:rsidRPr="004F5ED7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806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1482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5ED7" w:rsidRPr="004F5ED7" w:rsidTr="004F5ED7">
        <w:trPr>
          <w:trHeight w:val="170"/>
          <w:jc w:val="center"/>
        </w:trPr>
        <w:tc>
          <w:tcPr>
            <w:tcW w:w="545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4.5</w:t>
            </w:r>
          </w:p>
        </w:tc>
        <w:tc>
          <w:tcPr>
            <w:tcW w:w="4023" w:type="dxa"/>
            <w:vAlign w:val="center"/>
          </w:tcPr>
          <w:p w:rsidR="004F5ED7" w:rsidRPr="004F5ED7" w:rsidRDefault="004F5ED7" w:rsidP="004F5ED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Установка электрических щитов (размер ≥ 800×600 мм) и автоматов 650А в помещении ДГУ для подключения резервного мобильного ДГУ (Центральный офис)</w:t>
            </w:r>
          </w:p>
        </w:tc>
        <w:tc>
          <w:tcPr>
            <w:tcW w:w="834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F5ED7">
              <w:rPr>
                <w:rFonts w:ascii="Times New Roman" w:hAnsi="Times New Roman" w:cs="Times New Roman"/>
                <w:sz w:val="18"/>
              </w:rPr>
              <w:t>шт</w:t>
            </w:r>
            <w:proofErr w:type="spellEnd"/>
            <w:proofErr w:type="gramEnd"/>
            <w:r w:rsidRPr="004F5ED7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806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1482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5ED7" w:rsidRPr="004F5ED7" w:rsidTr="005703C6">
        <w:trPr>
          <w:trHeight w:val="170"/>
          <w:jc w:val="center"/>
        </w:trPr>
        <w:tc>
          <w:tcPr>
            <w:tcW w:w="545" w:type="dxa"/>
            <w:shd w:val="clear" w:color="auto" w:fill="FAFAF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3" w:type="dxa"/>
            <w:gridSpan w:val="3"/>
            <w:shd w:val="clear" w:color="auto" w:fill="FAFAFA"/>
            <w:vAlign w:val="center"/>
          </w:tcPr>
          <w:p w:rsidR="004F5ED7" w:rsidRPr="004F5ED7" w:rsidRDefault="004F5ED7" w:rsidP="004F5ED7">
            <w:pPr>
              <w:spacing w:after="0"/>
              <w:jc w:val="right"/>
              <w:rPr>
                <w:rFonts w:ascii="Times New Roman" w:hAnsi="Times New Roman" w:cs="Times New Roman"/>
                <w:lang w:val="ru-RU"/>
              </w:rPr>
            </w:pPr>
            <w:r w:rsidRPr="004F5ED7">
              <w:rPr>
                <w:rFonts w:ascii="Times New Roman" w:hAnsi="Times New Roman" w:cs="Times New Roman"/>
                <w:b/>
                <w:sz w:val="18"/>
                <w:lang w:val="ru-RU"/>
              </w:rPr>
              <w:t>ИТОГО СТОИМОСТЬ РАБОТ И МАТЕРИАЛОВ:</w:t>
            </w:r>
          </w:p>
        </w:tc>
        <w:tc>
          <w:tcPr>
            <w:tcW w:w="1482" w:type="dxa"/>
            <w:shd w:val="clear" w:color="auto" w:fill="FAFAF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62" w:type="dxa"/>
            <w:shd w:val="clear" w:color="auto" w:fill="FAFAFA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70" w:type="dxa"/>
            <w:shd w:val="clear" w:color="auto" w:fill="FAFAFA"/>
            <w:vAlign w:val="center"/>
          </w:tcPr>
          <w:p w:rsidR="004F5ED7" w:rsidRPr="004F5ED7" w:rsidRDefault="004F5ED7" w:rsidP="004F5ED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362C3C" w:rsidRPr="004F5ED7" w:rsidRDefault="00E74CD3">
      <w:pPr>
        <w:rPr>
          <w:rFonts w:ascii="Times New Roman" w:hAnsi="Times New Roman" w:cs="Times New Roman"/>
        </w:rPr>
      </w:pPr>
      <w:r w:rsidRPr="004F5ED7">
        <w:rPr>
          <w:rFonts w:ascii="Times New Roman" w:hAnsi="Times New Roman" w:cs="Times New Roman"/>
        </w:rPr>
        <w:br/>
      </w:r>
    </w:p>
    <w:p w:rsidR="00362C3C" w:rsidRPr="004F5ED7" w:rsidRDefault="00E74CD3">
      <w:pPr>
        <w:rPr>
          <w:rFonts w:ascii="Times New Roman" w:hAnsi="Times New Roman" w:cs="Times New Roman"/>
          <w:lang w:val="ru-RU"/>
        </w:rPr>
      </w:pPr>
      <w:r w:rsidRPr="004F5ED7">
        <w:rPr>
          <w:rFonts w:ascii="Times New Roman" w:hAnsi="Times New Roman" w:cs="Times New Roman"/>
          <w:b/>
          <w:sz w:val="24"/>
          <w:lang w:val="ru-RU"/>
        </w:rPr>
        <w:t>2. КВАЛИФИКАЦИОННЫЕ И ТЕХНИЧЕСКИЕ ТРЕБОВАНИЯ К УЧАСТНИКУ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5040"/>
        <w:gridCol w:w="4320"/>
      </w:tblGrid>
      <w:tr w:rsidR="00362C3C" w:rsidRPr="004F5ED7" w:rsidTr="004F5ED7">
        <w:trPr>
          <w:trHeight w:val="83"/>
          <w:jc w:val="center"/>
        </w:trPr>
        <w:tc>
          <w:tcPr>
            <w:tcW w:w="720" w:type="dxa"/>
            <w:shd w:val="clear" w:color="auto" w:fill="F2F2F2"/>
            <w:vAlign w:val="center"/>
          </w:tcPr>
          <w:p w:rsidR="00362C3C" w:rsidRPr="004F5ED7" w:rsidRDefault="00E74CD3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b/>
                <w:sz w:val="19"/>
              </w:rPr>
              <w:t>№</w:t>
            </w:r>
          </w:p>
        </w:tc>
        <w:tc>
          <w:tcPr>
            <w:tcW w:w="5040" w:type="dxa"/>
            <w:shd w:val="clear" w:color="auto" w:fill="F2F2F2"/>
            <w:vAlign w:val="center"/>
          </w:tcPr>
          <w:p w:rsidR="00362C3C" w:rsidRPr="004F5ED7" w:rsidRDefault="00E74CD3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b/>
                <w:sz w:val="19"/>
              </w:rPr>
              <w:t>Требование Заказчика (согласно ТЗ)</w:t>
            </w:r>
          </w:p>
        </w:tc>
        <w:tc>
          <w:tcPr>
            <w:tcW w:w="4320" w:type="dxa"/>
            <w:shd w:val="clear" w:color="auto" w:fill="F2F2F2"/>
            <w:vAlign w:val="center"/>
          </w:tcPr>
          <w:p w:rsidR="00362C3C" w:rsidRPr="004F5ED7" w:rsidRDefault="00E74CD3" w:rsidP="004F5ED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F5ED7">
              <w:rPr>
                <w:rFonts w:ascii="Times New Roman" w:hAnsi="Times New Roman" w:cs="Times New Roman"/>
                <w:b/>
                <w:sz w:val="19"/>
                <w:lang w:val="ru-RU"/>
              </w:rPr>
              <w:t>Подтверждение Участника (Заполняется Участником: "Да/Нет", указать параметры)</w:t>
            </w:r>
          </w:p>
        </w:tc>
      </w:tr>
      <w:tr w:rsidR="00362C3C" w:rsidRPr="004F5ED7" w:rsidTr="004F5ED7">
        <w:trPr>
          <w:jc w:val="center"/>
        </w:trPr>
        <w:tc>
          <w:tcPr>
            <w:tcW w:w="720" w:type="dxa"/>
            <w:vAlign w:val="center"/>
          </w:tcPr>
          <w:p w:rsidR="00362C3C" w:rsidRPr="004F5ED7" w:rsidRDefault="00E74CD3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2.1</w:t>
            </w:r>
          </w:p>
        </w:tc>
        <w:tc>
          <w:tcPr>
            <w:tcW w:w="5040" w:type="dxa"/>
          </w:tcPr>
          <w:p w:rsidR="00362C3C" w:rsidRPr="004F5ED7" w:rsidRDefault="00E74CD3" w:rsidP="004F5ED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Наличие допусков по электробезопасности: Персонал, выполняющий монтаж и </w:t>
            </w:r>
            <w:proofErr w:type="spellStart"/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пусконаладку</w:t>
            </w:r>
            <w:proofErr w:type="spellEnd"/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, имеет действующую группу по электробезопасности для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 работы в электроустановках до 1000 В. (Обязуемся предоставить копии удостоверений до заключения договора).</w:t>
            </w:r>
          </w:p>
        </w:tc>
        <w:tc>
          <w:tcPr>
            <w:tcW w:w="4320" w:type="dxa"/>
          </w:tcPr>
          <w:p w:rsidR="00362C3C" w:rsidRPr="004F5ED7" w:rsidRDefault="00362C3C" w:rsidP="004F5ED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62C3C" w:rsidRPr="004F5ED7" w:rsidTr="004F5ED7">
        <w:trPr>
          <w:jc w:val="center"/>
        </w:trPr>
        <w:tc>
          <w:tcPr>
            <w:tcW w:w="720" w:type="dxa"/>
            <w:vAlign w:val="center"/>
          </w:tcPr>
          <w:p w:rsidR="00362C3C" w:rsidRPr="004F5ED7" w:rsidRDefault="00E74CD3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2.2</w:t>
            </w:r>
          </w:p>
        </w:tc>
        <w:tc>
          <w:tcPr>
            <w:tcW w:w="5040" w:type="dxa"/>
          </w:tcPr>
          <w:p w:rsidR="00362C3C" w:rsidRPr="004F5ED7" w:rsidRDefault="00E74CD3" w:rsidP="004F5ED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Срок выполнения работ: Полный комплекс работ будет выполнен в течение 3 месяцев с момента подписания договора / заявки.</w:t>
            </w:r>
          </w:p>
        </w:tc>
        <w:tc>
          <w:tcPr>
            <w:tcW w:w="4320" w:type="dxa"/>
          </w:tcPr>
          <w:p w:rsidR="00362C3C" w:rsidRPr="004F5ED7" w:rsidRDefault="00362C3C" w:rsidP="004F5ED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62C3C" w:rsidRPr="004F5ED7" w:rsidTr="004F5ED7">
        <w:trPr>
          <w:jc w:val="center"/>
        </w:trPr>
        <w:tc>
          <w:tcPr>
            <w:tcW w:w="720" w:type="dxa"/>
            <w:vAlign w:val="center"/>
          </w:tcPr>
          <w:p w:rsidR="00362C3C" w:rsidRPr="004F5ED7" w:rsidRDefault="00E74CD3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2.3</w:t>
            </w:r>
          </w:p>
        </w:tc>
        <w:tc>
          <w:tcPr>
            <w:tcW w:w="5040" w:type="dxa"/>
          </w:tcPr>
          <w:p w:rsidR="00362C3C" w:rsidRPr="004F5ED7" w:rsidRDefault="00E74CD3" w:rsidP="004F5ED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Гарантийные 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обязательства: Гарантийный срок на выполненные работы составляет 1 год. Участник обязуется своими силами и за свой счет устранять выявленные замечания и недостатки.</w:t>
            </w:r>
          </w:p>
        </w:tc>
        <w:tc>
          <w:tcPr>
            <w:tcW w:w="4320" w:type="dxa"/>
          </w:tcPr>
          <w:p w:rsidR="00362C3C" w:rsidRPr="004F5ED7" w:rsidRDefault="00362C3C" w:rsidP="004F5ED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62C3C" w:rsidRPr="004F5ED7" w:rsidTr="004F5ED7">
        <w:trPr>
          <w:jc w:val="center"/>
        </w:trPr>
        <w:tc>
          <w:tcPr>
            <w:tcW w:w="720" w:type="dxa"/>
            <w:vAlign w:val="center"/>
          </w:tcPr>
          <w:p w:rsidR="00362C3C" w:rsidRPr="004F5ED7" w:rsidRDefault="00E74CD3" w:rsidP="004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t>2.4</w:t>
            </w:r>
          </w:p>
        </w:tc>
        <w:tc>
          <w:tcPr>
            <w:tcW w:w="5040" w:type="dxa"/>
          </w:tcPr>
          <w:p w:rsidR="00362C3C" w:rsidRPr="004F5ED7" w:rsidRDefault="00E74CD3" w:rsidP="004F5ED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Качество материалов: Все поставляемые материалы (кабель, 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lastRenderedPageBreak/>
              <w:t xml:space="preserve">автоматы, щиты, </w:t>
            </w:r>
            <w:proofErr w:type="spellStart"/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расходники</w:t>
            </w:r>
            <w:proofErr w:type="spellEnd"/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 xml:space="preserve">) 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являются исключительно новыми, не бывшими в эксплуатации.</w:t>
            </w:r>
          </w:p>
        </w:tc>
        <w:tc>
          <w:tcPr>
            <w:tcW w:w="4320" w:type="dxa"/>
          </w:tcPr>
          <w:p w:rsidR="00362C3C" w:rsidRPr="004F5ED7" w:rsidRDefault="00362C3C" w:rsidP="004F5ED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62C3C" w:rsidRPr="004F5ED7" w:rsidTr="004F5ED7">
        <w:trPr>
          <w:jc w:val="center"/>
        </w:trPr>
        <w:tc>
          <w:tcPr>
            <w:tcW w:w="720" w:type="dxa"/>
          </w:tcPr>
          <w:p w:rsidR="00362C3C" w:rsidRPr="004F5ED7" w:rsidRDefault="00E74CD3" w:rsidP="004F5ED7">
            <w:pPr>
              <w:spacing w:after="0"/>
              <w:rPr>
                <w:rFonts w:ascii="Times New Roman" w:hAnsi="Times New Roman" w:cs="Times New Roman"/>
              </w:rPr>
            </w:pPr>
            <w:r w:rsidRPr="004F5ED7">
              <w:rPr>
                <w:rFonts w:ascii="Times New Roman" w:hAnsi="Times New Roman" w:cs="Times New Roman"/>
                <w:sz w:val="18"/>
              </w:rPr>
              <w:lastRenderedPageBreak/>
              <w:t>2.5</w:t>
            </w:r>
          </w:p>
        </w:tc>
        <w:tc>
          <w:tcPr>
            <w:tcW w:w="5040" w:type="dxa"/>
          </w:tcPr>
          <w:p w:rsidR="00362C3C" w:rsidRPr="004F5ED7" w:rsidRDefault="00E74CD3" w:rsidP="004F5ED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Сохранность и спецтехника: Наличие соответствующей грузоподъемной техники и специализированного транспорта под весовые параметры ДГУ (до 5.5 тонн). Участник несет полную материальную ответстве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нность за сохранность оборудования ООО «</w:t>
            </w:r>
            <w:r w:rsidRPr="004F5ED7">
              <w:rPr>
                <w:rFonts w:ascii="Times New Roman" w:hAnsi="Times New Roman" w:cs="Times New Roman"/>
                <w:sz w:val="18"/>
              </w:rPr>
              <w:t>UMS</w:t>
            </w:r>
            <w:r w:rsidRPr="004F5ED7">
              <w:rPr>
                <w:rFonts w:ascii="Times New Roman" w:hAnsi="Times New Roman" w:cs="Times New Roman"/>
                <w:sz w:val="18"/>
                <w:lang w:val="ru-RU"/>
              </w:rPr>
              <w:t>» и третьих лиц.</w:t>
            </w:r>
          </w:p>
        </w:tc>
        <w:tc>
          <w:tcPr>
            <w:tcW w:w="4320" w:type="dxa"/>
          </w:tcPr>
          <w:p w:rsidR="00362C3C" w:rsidRPr="004F5ED7" w:rsidRDefault="00362C3C" w:rsidP="004F5ED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362C3C" w:rsidRPr="004F5ED7" w:rsidRDefault="00E74CD3">
      <w:pPr>
        <w:rPr>
          <w:rFonts w:ascii="Times New Roman" w:hAnsi="Times New Roman" w:cs="Times New Roman"/>
          <w:lang w:val="ru-RU"/>
        </w:rPr>
      </w:pPr>
      <w:r w:rsidRPr="004F5ED7">
        <w:rPr>
          <w:rFonts w:ascii="Times New Roman" w:hAnsi="Times New Roman" w:cs="Times New Roman"/>
          <w:lang w:val="ru-RU"/>
        </w:rPr>
        <w:br/>
      </w:r>
      <w:r w:rsidRPr="004F5ED7">
        <w:rPr>
          <w:rFonts w:ascii="Times New Roman" w:hAnsi="Times New Roman" w:cs="Times New Roman"/>
          <w:lang w:val="ru-RU"/>
        </w:rPr>
        <w:br/>
      </w:r>
    </w:p>
    <w:p w:rsidR="00362C3C" w:rsidRPr="004F5ED7" w:rsidRDefault="00E74CD3">
      <w:pPr>
        <w:rPr>
          <w:rFonts w:ascii="Times New Roman" w:hAnsi="Times New Roman" w:cs="Times New Roman"/>
        </w:rPr>
      </w:pPr>
      <w:r w:rsidRPr="004F5ED7">
        <w:rPr>
          <w:rFonts w:ascii="Times New Roman" w:hAnsi="Times New Roman" w:cs="Times New Roman"/>
          <w:lang w:val="ru-RU"/>
        </w:rPr>
        <w:t xml:space="preserve">Подпись уполномоченного лица: _______________________ (ФИО, </w:t>
      </w:r>
      <w:proofErr w:type="gramStart"/>
      <w:r w:rsidRPr="004F5ED7">
        <w:rPr>
          <w:rFonts w:ascii="Times New Roman" w:hAnsi="Times New Roman" w:cs="Times New Roman"/>
          <w:lang w:val="ru-RU"/>
        </w:rPr>
        <w:t>должность)</w:t>
      </w:r>
      <w:r w:rsidRPr="004F5ED7">
        <w:rPr>
          <w:rFonts w:ascii="Times New Roman" w:hAnsi="Times New Roman" w:cs="Times New Roman"/>
          <w:lang w:val="ru-RU"/>
        </w:rPr>
        <w:br/>
      </w:r>
      <w:r w:rsidRPr="004F5ED7">
        <w:rPr>
          <w:rFonts w:ascii="Times New Roman" w:hAnsi="Times New Roman" w:cs="Times New Roman"/>
          <w:lang w:val="ru-RU"/>
        </w:rPr>
        <w:br/>
        <w:t>М.П.</w:t>
      </w:r>
      <w:proofErr w:type="gramEnd"/>
      <w:r w:rsidRPr="004F5ED7">
        <w:rPr>
          <w:rFonts w:ascii="Times New Roman" w:hAnsi="Times New Roman" w:cs="Times New Roman"/>
          <w:lang w:val="ru-RU"/>
        </w:rPr>
        <w:br/>
      </w:r>
      <w:r w:rsidRPr="004F5ED7">
        <w:rPr>
          <w:rFonts w:ascii="Times New Roman" w:hAnsi="Times New Roman" w:cs="Times New Roman"/>
          <w:lang w:val="ru-RU"/>
        </w:rPr>
        <w:br/>
      </w:r>
      <w:proofErr w:type="spellStart"/>
      <w:r w:rsidRPr="004F5ED7">
        <w:rPr>
          <w:rFonts w:ascii="Times New Roman" w:hAnsi="Times New Roman" w:cs="Times New Roman"/>
        </w:rPr>
        <w:t>Дата</w:t>
      </w:r>
      <w:proofErr w:type="spellEnd"/>
      <w:r w:rsidRPr="004F5ED7">
        <w:rPr>
          <w:rFonts w:ascii="Times New Roman" w:hAnsi="Times New Roman" w:cs="Times New Roman"/>
        </w:rPr>
        <w:t>: «____» __________________ 2026 г.</w:t>
      </w:r>
    </w:p>
    <w:sectPr w:rsidR="00362C3C" w:rsidRPr="004F5ED7" w:rsidSect="004F5ED7">
      <w:pgSz w:w="12240" w:h="15840"/>
      <w:pgMar w:top="709" w:right="900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62C3C"/>
    <w:rsid w:val="004F5ED7"/>
    <w:rsid w:val="00AA1D8D"/>
    <w:rsid w:val="00B47730"/>
    <w:rsid w:val="00CB0664"/>
    <w:rsid w:val="00E74CD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7B6CED61-71BC-453B-B719-62FCAC775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  <w:rPr>
      <w:rFonts w:ascii="Calibri" w:hAnsi="Calibri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44B9EC9-FF9B-4F00-912E-A3BBFBFAC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738</Words>
  <Characters>4212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4941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Корочкин Павел Владимирович</cp:lastModifiedBy>
  <cp:revision>2</cp:revision>
  <dcterms:created xsi:type="dcterms:W3CDTF">2013-12-23T23:15:00Z</dcterms:created>
  <dcterms:modified xsi:type="dcterms:W3CDTF">2026-09-03T11:16:00Z</dcterms:modified>
  <cp:category/>
</cp:coreProperties>
</file>